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Dusche / WC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Boden / 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50255557" name="019e6469-39e9-7c6e-9c53-d1b2a98d3b9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5564922" name="019e6469-39e9-7c6e-9c53-d1b2a98d3b9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10996394" name="019e646b-8437-7bde-b92e-0d65ba92c04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9795538" name="019e646b-8437-7bde-b92e-0d65ba92c04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Treppenhaus / Gang </w:t>
            </w:r>
          </w:p>
          <w:p>
            <w:pPr>
              <w:spacing w:before="0" w:after="0" w:line="240" w:lineRule="auto"/>
            </w:pPr>
            <w:r>
              <w:t>DG/ 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9218324" name="019e646e-2fd3-73c2-ab20-89cad38d52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5740795" name="019e646e-2fd3-73c2-ab20-89cad38d521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11617126" name="019e6475-a36c-7111-9e2a-42fe1f33218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3121421" name="019e6475-a36c-7111-9e2a-42fe1f33218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/ Küche / 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14411552" name="019e6489-e3e3-7c80-b677-3d3017c5928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2809970" name="019e6489-e3e3-7c80-b677-3d3017c5928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34616105" name="019e648f-a3fb-7501-8fad-d644733d8da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7351082" name="019e648f-a3fb-7501-8fad-d644733d8da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Treppenhaus / Gang </w:t>
            </w:r>
          </w:p>
          <w:p>
            <w:pPr>
              <w:spacing w:before="0" w:after="0" w:line="240" w:lineRule="auto"/>
            </w:pPr>
            <w:r>
              <w:t>OG/ UG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50189479" name="019e6472-55b7-7936-90b1-a8c6dc8fd7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9851833" name="019e6472-55b7-7936-90b1-a8c6dc8fd751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97215187" name="019e6476-5edc-7342-bb74-75305bbb01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7078544" name="019e6476-5edc-7342-bb74-75305bbb011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39064406" name="019e647a-564b-7c89-a017-6a33b8c963f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6750468" name="019e647a-564b-7c89-a017-6a33b8c963f4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Wohnzimmer / Küche / 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48776182" name="019e648a-4d99-7bc5-93cd-e31210c974f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8146789" name="019e648a-4d99-7bc5-93cd-e31210c974f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11258963" name="019e6490-1b8f-703d-a6e2-5a1536a3258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0243983" name="019e6490-1b8f-703d-a6e2-5a1536a3258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52602293" name="019e6477-162d-76a7-9c9d-605b087a650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83614789" name="019e6477-162d-76a7-9c9d-605b087a650a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Wohnzimmer / Küche / 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89990903" name="019e6485-ac67-7980-b6a5-30b8429109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7796070" name="019e6485-ac67-7980-b6a5-30b8429109f0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48960713" name="019e6478-b846-72f3-a455-3eaa04702d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7718046" name="019e6478-b846-72f3-a455-3eaa04702d73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11194009" name="019e648e-9141-78bd-941f-02c95f7da54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1066064" name="019e648e-9141-78bd-941f-02c95f7da54e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Wohnzimmer / Küche / Gang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63960733" name="019e6487-26d7-7af1-9923-23e967d9989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634026" name="019e6487-26d7-7af1-9923-23e967d9989c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36482693" name="019e648c-3494-7a72-8927-4ab22cc950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3366745" name="019e648c-3494-7a72-8927-4ab22cc950c8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gesamtes Gebäude </w:t>
            </w:r>
          </w:p>
          <w:p>
            <w:pPr>
              <w:spacing w:before="0" w:after="0" w:line="240" w:lineRule="auto"/>
            </w:pPr>
            <w:r>
              <w:t>UG/DG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</w:tc>
        <w:tc>
          <w:p>
            <w:pPr>
              <w:spacing w:before="0" w:after="0" w:line="240" w:lineRule="auto"/>
            </w:pPr>
            <w:r>
              <w:t>Fallrohr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71178649" name="019e6493-4d7e-74c6-a14b-660d0aae8f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9892746" name="019e6493-4d7e-74c6-a14b-660d0aae8fd6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Heizraum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78306828" name="019e6499-a28e-753f-8a3c-043aa8f6f6f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7504379" name="019e6499-a28e-753f-8a3c-043aa8f6f6f5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Weierweg 17, 8725 Ernetschwil</w:t>
          </w:r>
        </w:p>
        <w:p>
          <w:pPr>
            <w:spacing w:before="0" w:after="0"/>
          </w:pPr>
          <w:r>
            <w:t>931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footer.xml" Type="http://schemas.openxmlformats.org/officeDocument/2006/relationships/footer" Id="rId2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